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974091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Кашарская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21E36C8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DE57B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Губарев Д.И.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№92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09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5789215)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сл Кашары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43974091" w:id="5"/>
    <w:p>
      <w:pPr>
        <w:sectPr>
          <w:pgSz w:w="11906" w:h="16383" w:orient="portrait"/>
        </w:sectPr>
      </w:pPr>
    </w:p>
    <w:bookmarkEnd w:id="5"/>
    <w:bookmarkEnd w:id="0"/>
    <w:bookmarkStart w:name="block-4397409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bookmarkStart w:name="block-43974093" w:id="7"/>
    <w:p>
      <w:pPr>
        <w:sectPr>
          <w:pgSz w:w="11906" w:h="16383" w:orient="portrait"/>
        </w:sectPr>
      </w:pPr>
    </w:p>
    <w:bookmarkEnd w:id="7"/>
    <w:bookmarkEnd w:id="6"/>
    <w:bookmarkStart w:name="block-43974092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</w:t>
      </w:r>
      <w:r>
        <w:rPr>
          <w:rFonts w:ascii="Times New Roman" w:hAnsi="Times New Roman"/>
          <w:b/>
          <w:i w:val="false"/>
          <w:color w:val="000000"/>
          <w:sz w:val="28"/>
        </w:rPr>
        <w:t>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общаться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false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способствует формированию умений: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48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</w:t>
      </w:r>
      <w:r>
        <w:rPr>
          <w:rFonts w:ascii="Times New Roman" w:hAnsi="Times New Roman"/>
          <w:b/>
          <w:i w:val="false"/>
          <w:color w:val="000000"/>
          <w:sz w:val="28"/>
        </w:rPr>
        <w:t>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false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96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12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и исследовательские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43974092" w:id="9"/>
    <w:p>
      <w:pPr>
        <w:sectPr>
          <w:pgSz w:w="11906" w:h="16383" w:orient="portrait"/>
        </w:sectPr>
      </w:pPr>
    </w:p>
    <w:bookmarkEnd w:id="9"/>
    <w:bookmarkEnd w:id="8"/>
    <w:bookmarkStart w:name="block-43974094" w:id="10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  <w:bookmarkStart w:name="_Toc143620888" w:id="11"/>
      <w:bookmarkEnd w:id="11"/>
    </w:p>
    <w:p>
      <w:pPr>
        <w:spacing w:before="0" w:after="0" w:line="168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2"/>
      <w:bookmarkEnd w:id="12"/>
    </w:p>
    <w:p>
      <w:pPr>
        <w:spacing w:before="0" w:after="0" w:line="192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left"/>
      </w:pPr>
      <w:bookmarkStart w:name="_Toc134720971" w:id="13"/>
      <w:bookmarkEnd w:id="13"/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48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PowerPoint;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се.</w:t>
      </w:r>
    </w:p>
    <w:bookmarkStart w:name="block-43974094" w:id="14"/>
    <w:p>
      <w:pPr>
        <w:sectPr>
          <w:pgSz w:w="11906" w:h="16383" w:orient="portrait"/>
        </w:sectPr>
      </w:pPr>
    </w:p>
    <w:bookmarkEnd w:id="14"/>
    <w:bookmarkEnd w:id="10"/>
    <w:bookmarkStart w:name="block-43974090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0"/>
        <w:gridCol w:w="2480"/>
        <w:gridCol w:w="1221"/>
        <w:gridCol w:w="2224"/>
        <w:gridCol w:w="2363"/>
        <w:gridCol w:w="1681"/>
        <w:gridCol w:w="2865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640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3"/>
        <w:gridCol w:w="2560"/>
        <w:gridCol w:w="1208"/>
        <w:gridCol w:w="2208"/>
        <w:gridCol w:w="2348"/>
        <w:gridCol w:w="1668"/>
        <w:gridCol w:w="2849"/>
      </w:tblGrid>
      <w:tr>
        <w:trPr>
          <w:trHeight w:val="300" w:hRule="atLeast"/>
          <w:trHeight w:val="144" w:hRule="atLeast"/>
        </w:trPr>
        <w:tc>
          <w:tcPr>
            <w:tcW w:w="5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00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7"/>
        <w:gridCol w:w="2560"/>
        <w:gridCol w:w="1231"/>
        <w:gridCol w:w="2236"/>
        <w:gridCol w:w="2374"/>
        <w:gridCol w:w="1690"/>
        <w:gridCol w:w="2876"/>
      </w:tblGrid>
      <w:tr>
        <w:trPr>
          <w:trHeight w:val="300" w:hRule="atLeast"/>
          <w:trHeight w:val="144" w:hRule="atLeast"/>
        </w:trPr>
        <w:tc>
          <w:tcPr>
            <w:tcW w:w="4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7"/>
        <w:gridCol w:w="2880"/>
        <w:gridCol w:w="1177"/>
        <w:gridCol w:w="2172"/>
        <w:gridCol w:w="2315"/>
        <w:gridCol w:w="1640"/>
        <w:gridCol w:w="2813"/>
      </w:tblGrid>
      <w:tr>
        <w:trPr>
          <w:trHeight w:val="300" w:hRule="atLeast"/>
          <w:trHeight w:val="144" w:hRule="atLeast"/>
        </w:trPr>
        <w:tc>
          <w:tcPr>
            <w:tcW w:w="4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495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4090" w:id="16"/>
    <w:p>
      <w:pPr>
        <w:sectPr>
          <w:pgSz w:w="16383" w:h="11906" w:orient="landscape"/>
        </w:sectPr>
      </w:pPr>
    </w:p>
    <w:bookmarkEnd w:id="16"/>
    <w:bookmarkEnd w:id="15"/>
    <w:bookmarkStart w:name="block-43974095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05"/>
        <w:gridCol w:w="2720"/>
        <w:gridCol w:w="1817"/>
        <w:gridCol w:w="2917"/>
        <w:gridCol w:w="3007"/>
        <w:gridCol w:w="2228"/>
      </w:tblGrid>
      <w:tr>
        <w:trPr>
          <w:trHeight w:val="300" w:hRule="atLeast"/>
          <w:trHeight w:val="144" w:hRule="atLeast"/>
        </w:trPr>
        <w:tc>
          <w:tcPr>
            <w:tcW w:w="6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74"/>
        <w:gridCol w:w="2880"/>
        <w:gridCol w:w="1763"/>
        <w:gridCol w:w="2855"/>
        <w:gridCol w:w="2949"/>
        <w:gridCol w:w="2273"/>
      </w:tblGrid>
      <w:tr>
        <w:trPr>
          <w:trHeight w:val="300" w:hRule="atLeast"/>
          <w:trHeight w:val="144" w:hRule="atLeast"/>
        </w:trPr>
        <w:tc>
          <w:tcPr>
            <w:tcW w:w="6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9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13.11.2024 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20.11.2024 </w:t>
            </w:r>
          </w:p>
        </w:tc>
      </w:tr>
      <w:tr>
        <w:trPr>
          <w:trHeight w:val="19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18.12.2024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26.02.2025 </w:t>
            </w:r>
          </w:p>
        </w:tc>
      </w:tr>
      <w:tr>
        <w:trPr>
          <w:trHeight w:val="127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9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5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44"/>
        <w:gridCol w:w="5890"/>
        <w:gridCol w:w="2920"/>
        <w:gridCol w:w="3240"/>
      </w:tblGrid>
      <w:tr>
        <w:trPr>
          <w:trHeight w:val="300" w:hRule="atLeast"/>
          <w:trHeight w:val="144" w:hRule="atLeast"/>
        </w:trPr>
        <w:tc>
          <w:tcPr>
            <w:tcW w:w="1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64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</w:tr>
      <w:tr>
        <w:trPr>
          <w:trHeight w:val="14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</w:tr>
      <w:tr>
        <w:trPr>
          <w:trHeight w:val="156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4095" w:id="18"/>
    <w:p>
      <w:pPr>
        <w:sectPr>
          <w:pgSz w:w="16383" w:h="11906" w:orient="landscape"/>
        </w:sectPr>
      </w:pPr>
    </w:p>
    <w:bookmarkEnd w:id="18"/>
    <w:bookmarkEnd w:id="17"/>
    <w:bookmarkStart w:name="block-43974096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fd2563da-70e6-4a8e-9eef-1431331cf80c" w:id="20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Технология: 2-й класс: учебник; 12-е издание, переработанное, 2 класс/ Лутцева Е.А., Зуева Т.П., Акционерное общество «Издательство «Просвещение»</w:t>
      </w:r>
      <w:bookmarkEnd w:id="20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1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974096" w:id="22"/>
    <w:p>
      <w:pPr>
        <w:sectPr>
          <w:pgSz w:w="11906" w:h="16383" w:orient="portrait"/>
        </w:sectPr>
      </w:pPr>
    </w:p>
    <w:bookmarkEnd w:id="22"/>
    <w:bookmarkEnd w:id="1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ec351bda" Type="http://schemas.openxmlformats.org/officeDocument/2006/relationships/hyperlink" Id="rId25"/>
    <Relationship TargetMode="External" Target="https://m.edsoo.ru/a74007cd" Type="http://schemas.openxmlformats.org/officeDocument/2006/relationships/hyperlink" Id="rId26"/>
    <Relationship TargetMode="External" Target="https://m.edsoo.ru/e2322cd2" Type="http://schemas.openxmlformats.org/officeDocument/2006/relationships/hyperlink" Id="rId27"/>
    <Relationship TargetMode="External" Target="https://m.edsoo.ru/11599dcf" Type="http://schemas.openxmlformats.org/officeDocument/2006/relationships/hyperlink" Id="rId28"/>
    <Relationship TargetMode="External" Target="https://m.edsoo.ru/9976e9e2" Type="http://schemas.openxmlformats.org/officeDocument/2006/relationships/hyperlink" Id="rId29"/>
    <Relationship TargetMode="External" Target="https://m.edsoo.ru/341c8aaf" Type="http://schemas.openxmlformats.org/officeDocument/2006/relationships/hyperlink" Id="rId30"/>
    <Relationship TargetMode="External" Target="https://m.edsoo.ru/ceccf420" Type="http://schemas.openxmlformats.org/officeDocument/2006/relationships/hyperlink" Id="rId31"/>
    <Relationship TargetMode="External" Target="https://m.edsoo.ru/52a8a4f9" Type="http://schemas.openxmlformats.org/officeDocument/2006/relationships/hyperlink" Id="rId32"/>
    <Relationship TargetMode="External" Target="https://m.edsoo.ru/c3d5b73e" Type="http://schemas.openxmlformats.org/officeDocument/2006/relationships/hyperlink" Id="rId33"/>
    <Relationship TargetMode="External" Target="https://m.edsoo.ru/d4ef9152" Type="http://schemas.openxmlformats.org/officeDocument/2006/relationships/hyperlink" Id="rId34"/>
    <Relationship TargetMode="External" Target="https://m.edsoo.ru/d51dd163" Type="http://schemas.openxmlformats.org/officeDocument/2006/relationships/hyperlink" Id="rId35"/>
    <Relationship TargetMode="External" Target="https://m.edsoo.ru/90a79dd6" Type="http://schemas.openxmlformats.org/officeDocument/2006/relationships/hyperlink" Id="rId36"/>
    <Relationship TargetMode="External" Target="https://m.edsoo.ru/0af65b52" Type="http://schemas.openxmlformats.org/officeDocument/2006/relationships/hyperlink" Id="rId37"/>
    <Relationship TargetMode="External" Target="https://m.edsoo.ru/6929ee2c" Type="http://schemas.openxmlformats.org/officeDocument/2006/relationships/hyperlink" Id="rId38"/>
    <Relationship TargetMode="External" Target="https://m.edsoo.ru/26725911" Type="http://schemas.openxmlformats.org/officeDocument/2006/relationships/hyperlink" Id="rId39"/>
    <Relationship TargetMode="External" Target="https://m.edsoo.ru/ea8eeadb" Type="http://schemas.openxmlformats.org/officeDocument/2006/relationships/hyperlink" Id="rId40"/>
    <Relationship TargetMode="External" Target="https://m.edsoo.ru/f05deee5" Type="http://schemas.openxmlformats.org/officeDocument/2006/relationships/hyperlink" Id="rId41"/>
    <Relationship TargetMode="External" Target="https://m.edsoo.ru/6888977" Type="http://schemas.openxmlformats.org/officeDocument/2006/relationships/hyperlink" Id="rId42"/>
    <Relationship TargetMode="External" Target="https://m.edsoo.ru/a75d3c7f" Type="http://schemas.openxmlformats.org/officeDocument/2006/relationships/hyperlink" Id="rId43"/>
    <Relationship TargetMode="External" Target="https://m.edsoo.ru/dccd97ad" Type="http://schemas.openxmlformats.org/officeDocument/2006/relationships/hyperlink" Id="rId44"/>
    <Relationship TargetMode="External" Target="https://m.edsoo.ru/23d6c953" Type="http://schemas.openxmlformats.org/officeDocument/2006/relationships/hyperlink" Id="rId4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